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A" w:rsidRPr="00C53A4C" w:rsidRDefault="004C5240" w:rsidP="009F5784">
      <w:pPr>
        <w:pStyle w:val="KopBijlage"/>
        <w:tabs>
          <w:tab w:val="clear" w:pos="0"/>
          <w:tab w:val="clear" w:pos="454"/>
          <w:tab w:val="clear" w:pos="680"/>
        </w:tabs>
        <w:ind w:left="142" w:hanging="142"/>
        <w:rPr>
          <w:color w:val="000000"/>
        </w:rPr>
      </w:pPr>
      <w:bookmarkStart w:id="0" w:name="_Toc433696898"/>
      <w:bookmarkStart w:id="1" w:name="_Toc37856167"/>
      <w:bookmarkStart w:id="2" w:name="bwKopBijlageI_GegevensOmtrentTechnBekw"/>
      <w:r>
        <w:rPr>
          <w:color w:val="000000"/>
        </w:rPr>
        <w:tab/>
        <w:t>Bijlage H</w:t>
      </w:r>
      <w:bookmarkStart w:id="3" w:name="_GoBack"/>
      <w:bookmarkEnd w:id="3"/>
      <w:r w:rsidR="00064D5A">
        <w:rPr>
          <w:color w:val="000000"/>
        </w:rPr>
        <w:t>:</w:t>
      </w:r>
      <w:r w:rsidR="00064D5A">
        <w:rPr>
          <w:color w:val="000000"/>
        </w:rPr>
        <w:tab/>
      </w:r>
      <w:r w:rsidR="00064D5A" w:rsidRPr="00C53A4C">
        <w:rPr>
          <w:color w:val="000000"/>
        </w:rPr>
        <w:t>Gegevens omtrent technische bekwaamheid</w:t>
      </w:r>
      <w:bookmarkEnd w:id="0"/>
      <w:bookmarkEnd w:id="1"/>
      <w:r w:rsidR="009F5784">
        <w:rPr>
          <w:color w:val="000000"/>
        </w:rPr>
        <w:t xml:space="preserve"> - behorende bij de Openbare Europese Aanbesteding </w:t>
      </w:r>
      <w:r w:rsidR="007D2942">
        <w:rPr>
          <w:color w:val="000000"/>
        </w:rPr>
        <w:t xml:space="preserve">Knelpuntenanalyse Deltaprogramma Zoetwater </w:t>
      </w:r>
      <w:r w:rsidR="009F5784">
        <w:rPr>
          <w:color w:val="000000"/>
        </w:rPr>
        <w:t>t.b.v. Rijkswaterstaat</w:t>
      </w:r>
    </w:p>
    <w:bookmarkEnd w:id="2"/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  <w:r w:rsidRPr="00C53A4C">
        <w:rPr>
          <w:rFonts w:cs="Verdana"/>
          <w:color w:val="000000"/>
          <w:szCs w:val="18"/>
        </w:rPr>
        <w:t>De ondernemer(s) (gegadigde(n)) vult (vullen) per referentieopdracht de volgende gegevens in.</w:t>
      </w:r>
    </w:p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color w:val="000000"/>
        </w:rPr>
      </w:pPr>
      <w:r w:rsidRPr="00CC0343">
        <w:rPr>
          <w:b/>
          <w:color w:val="000000"/>
        </w:rPr>
        <w:t>Ten behoeve van het voldoen aan de geschiktheidseisen verstrekt de gegadigde de hierna volgende gegevens over referentieopdrachten.</w:t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.</w:t>
      </w:r>
    </w:p>
    <w:p w:rsidR="00064D5A" w:rsidRPr="00CC0343" w:rsidRDefault="00064D5A" w:rsidP="00064D5A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064D5A" w:rsidRPr="00CC0343" w:rsidTr="00420120"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REFERENTIEOPDRACHT NR: 1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</w:p>
        </w:tc>
      </w:tr>
      <w:tr w:rsidR="00064D5A" w:rsidRPr="00CC0343" w:rsidTr="00420120">
        <w:trPr>
          <w:trHeight w:val="680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1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9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19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55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5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24"/>
        </w:trPr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94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064D5A" w:rsidRPr="00CC0343" w:rsidRDefault="00064D5A" w:rsidP="00420120">
            <w:pPr>
              <w:rPr>
                <w:color w:val="000000"/>
              </w:rPr>
            </w:pP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lastRenderedPageBreak/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Default="00064D5A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Pr="00CC0343" w:rsidRDefault="003364BB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3364BB" w:rsidRDefault="003364BB" w:rsidP="00080F49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364BB" w:rsidRDefault="003364B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lastRenderedPageBreak/>
        <w:t>.</w:t>
      </w:r>
    </w:p>
    <w:p w:rsidR="003402FB" w:rsidRPr="00CC0343" w:rsidRDefault="003402FB" w:rsidP="003402FB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3402FB" w:rsidRPr="00CC0343" w:rsidTr="00CD5DFF"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REFERENTIEOPDRACHT NR: 2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</w:p>
        </w:tc>
      </w:tr>
      <w:tr w:rsidR="003402FB" w:rsidRPr="00CC0343" w:rsidTr="00CD5DFF">
        <w:trPr>
          <w:trHeight w:val="680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1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9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19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55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5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24"/>
        </w:trPr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94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3402FB" w:rsidRPr="00CC0343" w:rsidRDefault="003402FB" w:rsidP="00CD5DFF">
            <w:pPr>
              <w:rPr>
                <w:color w:val="000000"/>
              </w:rPr>
            </w:pP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Default="003402FB" w:rsidP="003402FB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3402FB" w:rsidRPr="00CC0343" w:rsidTr="00CD5DFF"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REFERENTIEOPDRACHT NR: 3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</w:p>
        </w:tc>
      </w:tr>
      <w:tr w:rsidR="003402FB" w:rsidRPr="00CC0343" w:rsidTr="00CD5DFF">
        <w:trPr>
          <w:trHeight w:val="680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1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9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19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55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5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24"/>
        </w:trPr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94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3402FB" w:rsidRPr="00CC0343" w:rsidRDefault="003402FB" w:rsidP="00CD5DFF">
            <w:pPr>
              <w:rPr>
                <w:color w:val="000000"/>
              </w:rPr>
            </w:pP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  <w:r w:rsidRPr="00CC0343">
        <w:rPr>
          <w:b/>
          <w:bCs/>
          <w:color w:val="000000"/>
        </w:rPr>
        <w:t>Ondertekening</w:t>
      </w:r>
    </w:p>
    <w:p w:rsidR="003402FB" w:rsidRPr="00CC0343" w:rsidRDefault="003402FB" w:rsidP="003402FB">
      <w:pPr>
        <w:rPr>
          <w:b/>
          <w:bCs/>
          <w:color w:val="000000"/>
        </w:rPr>
      </w:pPr>
    </w:p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t>In geval van een gezamenlijke inschrijving dienen alle inschrijvers dit formulier te ondertekenen (de opsomming herhalen zo vaak als nodig is).</w:t>
      </w:r>
    </w:p>
    <w:p w:rsidR="003402FB" w:rsidRPr="00CC0343" w:rsidRDefault="003402FB" w:rsidP="003402FB">
      <w:pPr>
        <w:rPr>
          <w:color w:val="000000"/>
        </w:rPr>
      </w:pPr>
    </w:p>
    <w:p w:rsidR="003402FB" w:rsidRDefault="003402FB" w:rsidP="003402FB">
      <w:pPr>
        <w:spacing w:line="240" w:lineRule="auto"/>
        <w:rPr>
          <w:color w:val="000000"/>
        </w:rPr>
      </w:pPr>
      <w:r>
        <w:rPr>
          <w:color w:val="000000"/>
        </w:rPr>
        <w:br w:type="page"/>
      </w:r>
    </w:p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lastRenderedPageBreak/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Default="003402FB" w:rsidP="003402FB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3F5EB0" w:rsidRDefault="003402FB" w:rsidP="003402FB"/>
    <w:p w:rsidR="003402FB" w:rsidRPr="003F5EB0" w:rsidRDefault="003402FB" w:rsidP="003402FB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Pr="003F5EB0" w:rsidRDefault="003402FB" w:rsidP="00080F49"/>
    <w:sectPr w:rsidR="003402FB" w:rsidRP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E1F3B"/>
    <w:rsid w:val="00173156"/>
    <w:rsid w:val="001D6F03"/>
    <w:rsid w:val="002A6578"/>
    <w:rsid w:val="002B1092"/>
    <w:rsid w:val="002E0FD2"/>
    <w:rsid w:val="003364BB"/>
    <w:rsid w:val="003402FB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C5240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D2942"/>
    <w:rsid w:val="007F1CAE"/>
    <w:rsid w:val="007F4AEA"/>
    <w:rsid w:val="0088386A"/>
    <w:rsid w:val="0088501B"/>
    <w:rsid w:val="008D2753"/>
    <w:rsid w:val="008E3581"/>
    <w:rsid w:val="00905289"/>
    <w:rsid w:val="009C5CF5"/>
    <w:rsid w:val="009F5784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5DD7F5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2</cp:revision>
  <dcterms:created xsi:type="dcterms:W3CDTF">2023-09-15T09:41:00Z</dcterms:created>
  <dcterms:modified xsi:type="dcterms:W3CDTF">2023-09-15T09:41:00Z</dcterms:modified>
</cp:coreProperties>
</file>